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134" w:rsidRPr="002C5515" w:rsidRDefault="00662134" w:rsidP="00662134">
      <w:pPr>
        <w:pStyle w:val="KopBijlage"/>
        <w:spacing w:after="120" w:line="240" w:lineRule="atLeast"/>
      </w:pPr>
      <w:bookmarkStart w:id="0" w:name="_Toc352944868"/>
      <w:bookmarkStart w:id="1" w:name="_Toc367359542"/>
      <w:bookmarkStart w:id="2" w:name="_Toc529365206"/>
      <w:bookmarkStart w:id="3" w:name="bwKopBijlage_G"/>
      <w:bookmarkStart w:id="4" w:name="_GoBack"/>
      <w:bookmarkEnd w:id="4"/>
      <w:r>
        <w:t xml:space="preserve">Bijlage G </w:t>
      </w:r>
      <w:r>
        <w:tab/>
      </w:r>
      <w:r w:rsidRPr="002C5515">
        <w:t>Selectie</w:t>
      </w:r>
      <w:bookmarkEnd w:id="0"/>
      <w:bookmarkEnd w:id="1"/>
      <w:bookmarkEnd w:id="2"/>
      <w:r w:rsidR="00842B96">
        <w:t>criteria</w:t>
      </w:r>
    </w:p>
    <w:p w:rsidR="00662134" w:rsidRPr="00742B65" w:rsidRDefault="00662134" w:rsidP="00662134">
      <w:pPr>
        <w:pStyle w:val="broodtekst"/>
        <w:spacing w:after="120"/>
        <w:ind w:left="1440"/>
        <w:rPr>
          <w:vanish/>
          <w:color w:val="E0E0E0"/>
        </w:rPr>
      </w:pPr>
      <w:bookmarkStart w:id="5" w:name="bw_G_GG0_1"/>
      <w:bookmarkEnd w:id="3"/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6480"/>
        <w:gridCol w:w="2160"/>
        <w:gridCol w:w="1080"/>
      </w:tblGrid>
      <w:tr w:rsidR="00662134" w:rsidRPr="00742B65" w:rsidTr="00371CD9"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bCs/>
                <w:color w:val="000000"/>
                <w:szCs w:val="18"/>
              </w:rPr>
            </w:pPr>
            <w:bookmarkStart w:id="6" w:name="bw_G_GGO_2"/>
            <w:bookmarkEnd w:id="5"/>
          </w:p>
          <w:p w:rsidR="00662134" w:rsidRPr="00742B65" w:rsidRDefault="00662134" w:rsidP="00371CD9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bCs/>
                <w:color w:val="000000"/>
                <w:szCs w:val="18"/>
              </w:rPr>
            </w:pPr>
            <w:r w:rsidRPr="004F68C5">
              <w:rPr>
                <w:bCs/>
                <w:color w:val="000000"/>
                <w:szCs w:val="18"/>
              </w:rPr>
              <w:t>Zaaknummer</w:t>
            </w:r>
            <w:r w:rsidRPr="004F68C5">
              <w:rPr>
                <w:bCs/>
                <w:color w:val="000000"/>
                <w:szCs w:val="18"/>
              </w:rPr>
              <w:tab/>
              <w:t xml:space="preserve">: </w:t>
            </w:r>
            <w:r w:rsidRPr="00742B65">
              <w:rPr>
                <w:color w:val="000000"/>
              </w:rPr>
              <w:fldChar w:fldCharType="begin"/>
            </w:r>
            <w:r w:rsidRPr="00742B65">
              <w:rPr>
                <w:color w:val="000000"/>
              </w:rPr>
              <w:instrText xml:space="preserve"> DOCPROPERTY  PS_REFERENCE  \* MERGEFORMAT </w:instrText>
            </w:r>
            <w:r w:rsidRPr="00742B65">
              <w:rPr>
                <w:color w:val="000000"/>
              </w:rPr>
              <w:fldChar w:fldCharType="separate"/>
            </w:r>
            <w:r w:rsidRPr="004644F3">
              <w:rPr>
                <w:bCs/>
                <w:color w:val="000000"/>
              </w:rPr>
              <w:t>31129973</w:t>
            </w:r>
            <w:r w:rsidRPr="00742B65">
              <w:rPr>
                <w:color w:val="000000"/>
              </w:rPr>
              <w:fldChar w:fldCharType="end"/>
            </w:r>
          </w:p>
          <w:p w:rsidR="00662134" w:rsidRPr="00742B65" w:rsidRDefault="00662134" w:rsidP="00371CD9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bCs/>
                <w:color w:val="000000"/>
                <w:szCs w:val="18"/>
              </w:rPr>
            </w:pPr>
            <w:r w:rsidRPr="00742B65">
              <w:rPr>
                <w:bCs/>
                <w:color w:val="000000"/>
                <w:szCs w:val="18"/>
              </w:rPr>
              <w:t>Zaakomschrijving</w:t>
            </w:r>
            <w:r w:rsidRPr="00742B65">
              <w:rPr>
                <w:bCs/>
                <w:color w:val="000000"/>
                <w:szCs w:val="18"/>
              </w:rPr>
              <w:tab/>
              <w:t xml:space="preserve">: </w:t>
            </w:r>
            <w:r w:rsidRPr="00742B65">
              <w:rPr>
                <w:color w:val="000000"/>
              </w:rPr>
              <w:fldChar w:fldCharType="begin"/>
            </w:r>
            <w:r w:rsidRPr="00742B65">
              <w:rPr>
                <w:color w:val="000000"/>
              </w:rPr>
              <w:instrText xml:space="preserve"> DOCPROPERTY   ZAAK_ONDEWERP   \* MERGEFORMAT </w:instrText>
            </w:r>
            <w:r w:rsidRPr="00742B65">
              <w:rPr>
                <w:color w:val="000000"/>
              </w:rPr>
              <w:fldChar w:fldCharType="separate"/>
            </w:r>
            <w:r w:rsidRPr="004644F3">
              <w:rPr>
                <w:bCs/>
                <w:color w:val="000000"/>
              </w:rPr>
              <w:t>Tijdelijke</w:t>
            </w:r>
            <w:r>
              <w:rPr>
                <w:color w:val="000000"/>
              </w:rPr>
              <w:t xml:space="preserve"> Verbinding </w:t>
            </w:r>
            <w:proofErr w:type="spellStart"/>
            <w:r>
              <w:rPr>
                <w:color w:val="000000"/>
              </w:rPr>
              <w:t>Suurhoffbrug</w:t>
            </w:r>
            <w:proofErr w:type="spellEnd"/>
            <w:r w:rsidRPr="00742B65">
              <w:rPr>
                <w:color w:val="000000"/>
              </w:rPr>
              <w:fldChar w:fldCharType="end"/>
            </w:r>
          </w:p>
          <w:p w:rsidR="00662134" w:rsidRPr="004F68C5" w:rsidRDefault="00662134" w:rsidP="00371CD9">
            <w:pPr>
              <w:tabs>
                <w:tab w:val="left" w:pos="0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rPr>
                <w:color w:val="000000"/>
                <w:szCs w:val="18"/>
              </w:rPr>
            </w:pPr>
            <w:r w:rsidRPr="00742B65">
              <w:rPr>
                <w:color w:val="000000"/>
                <w:szCs w:val="18"/>
              </w:rPr>
              <w:t>Scoretabel voor gegadigde</w:t>
            </w:r>
            <w:r w:rsidRPr="00742B65">
              <w:rPr>
                <w:color w:val="000000"/>
                <w:szCs w:val="18"/>
              </w:rPr>
              <w:tab/>
              <w:t>: …………………………………………………………………………………………………</w:t>
            </w:r>
          </w:p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rPr>
                <w:color w:val="000000"/>
                <w:szCs w:val="18"/>
              </w:rPr>
            </w:pPr>
          </w:p>
        </w:tc>
      </w:tr>
      <w:tr w:rsidR="00662134" w:rsidRPr="00742B65" w:rsidTr="00371CD9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42B65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color w:val="000000"/>
              </w:rPr>
            </w:pPr>
          </w:p>
          <w:p w:rsidR="00662134" w:rsidRPr="003A74AC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b/>
                <w:color w:val="000000"/>
              </w:rPr>
            </w:pPr>
            <w:r w:rsidRPr="00742B65">
              <w:rPr>
                <w:b/>
                <w:color w:val="000000"/>
              </w:rPr>
              <w:t xml:space="preserve">Selectiecriteria </w:t>
            </w:r>
            <w:r w:rsidRPr="004F68C5">
              <w:rPr>
                <w:b/>
                <w:color w:val="000000"/>
              </w:rPr>
              <w:t>Referentieopdrachten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  <w:szCs w:val="18"/>
              </w:rPr>
            </w:pPr>
            <w:r w:rsidRPr="004F68C5">
              <w:rPr>
                <w:color w:val="000000"/>
                <w:szCs w:val="18"/>
              </w:rPr>
              <w:t>Haalbare score</w:t>
            </w:r>
          </w:p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</w:rPr>
            </w:pPr>
            <w:r w:rsidRPr="004F68C5">
              <w:rPr>
                <w:color w:val="000000"/>
                <w:szCs w:val="18"/>
              </w:rPr>
              <w:t xml:space="preserve">(Aantal </w:t>
            </w:r>
            <w:proofErr w:type="spellStart"/>
            <w:r w:rsidRPr="004F68C5">
              <w:rPr>
                <w:color w:val="000000"/>
                <w:szCs w:val="18"/>
              </w:rPr>
              <w:t>referentie</w:t>
            </w:r>
            <w:r w:rsidRPr="004F68C5">
              <w:rPr>
                <w:color w:val="000000"/>
                <w:szCs w:val="18"/>
              </w:rPr>
              <w:softHyphen/>
              <w:t>opdrachten</w:t>
            </w:r>
            <w:proofErr w:type="spellEnd"/>
            <w:r w:rsidRPr="004F68C5">
              <w:rPr>
                <w:color w:val="000000"/>
                <w:szCs w:val="18"/>
              </w:rPr>
              <w:t xml:space="preserve"> die ieder afzonderlijk aan een criterium voldoet)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  <w:szCs w:val="18"/>
              </w:rPr>
            </w:pPr>
            <w:r w:rsidRPr="004F68C5">
              <w:rPr>
                <w:color w:val="000000"/>
                <w:szCs w:val="18"/>
              </w:rPr>
              <w:t>Behaalde score</w:t>
            </w:r>
          </w:p>
        </w:tc>
      </w:tr>
      <w:tr w:rsidR="00662134" w:rsidRPr="00742B65" w:rsidTr="00371CD9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C26029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C26029">
              <w:rPr>
                <w:color w:val="000000"/>
                <w:szCs w:val="18"/>
              </w:rPr>
              <w:t>A</w:t>
            </w:r>
            <w:r w:rsidRPr="00C26029">
              <w:rPr>
                <w:color w:val="000000"/>
                <w:szCs w:val="18"/>
              </w:rPr>
              <w:tab/>
              <w:t xml:space="preserve">Gegadigde heeft in de periode van vijf jaar voorafgaande aan de </w:t>
            </w:r>
            <w:r w:rsidRPr="00742B65">
              <w:rPr>
                <w:color w:val="000000"/>
                <w:szCs w:val="18"/>
              </w:rPr>
              <w:t xml:space="preserve">uiterste datum voor ontvangst van de verzoeken tot </w:t>
            </w:r>
            <w:r w:rsidRPr="004F68C5">
              <w:rPr>
                <w:color w:val="000000"/>
                <w:szCs w:val="18"/>
              </w:rPr>
              <w:t xml:space="preserve">deelneming, aantoonbaar ervaring opgedaan met </w:t>
            </w:r>
            <w:r>
              <w:rPr>
                <w:color w:val="000000"/>
                <w:szCs w:val="18"/>
              </w:rPr>
              <w:t xml:space="preserve">het uitvoeren van herstelwerkzaamheden aan </w:t>
            </w:r>
            <w:r w:rsidRPr="00C26029">
              <w:rPr>
                <w:color w:val="000000"/>
                <w:szCs w:val="18"/>
              </w:rPr>
              <w:t>een stalen kunstwerk met een overspanning groter dan 20 meter en geschikt voor gemotoriseerd verkeer, waar</w:t>
            </w:r>
            <w:r>
              <w:rPr>
                <w:color w:val="000000"/>
                <w:szCs w:val="18"/>
              </w:rPr>
              <w:t>onder begrepen</w:t>
            </w:r>
            <w:r w:rsidRPr="00C26029">
              <w:rPr>
                <w:color w:val="000000"/>
                <w:szCs w:val="18"/>
              </w:rPr>
              <w:t>:</w:t>
            </w:r>
          </w:p>
          <w:p w:rsidR="00662134" w:rsidRPr="00C26029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- </w:t>
            </w:r>
            <w:r w:rsidRPr="00C26029">
              <w:rPr>
                <w:color w:val="000000"/>
                <w:szCs w:val="18"/>
              </w:rPr>
              <w:t>asfalt aanbrengen op stalen rijdek</w:t>
            </w:r>
          </w:p>
          <w:p w:rsidR="00662134" w:rsidRPr="00742B65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/>
              <w:rPr>
                <w:b/>
                <w:color w:val="000000"/>
              </w:rPr>
            </w:pPr>
            <w:r>
              <w:rPr>
                <w:color w:val="000000"/>
                <w:szCs w:val="18"/>
              </w:rPr>
              <w:t>- scheurreparaties</w:t>
            </w:r>
            <w:r w:rsidRPr="00C26029">
              <w:rPr>
                <w:color w:val="000000"/>
                <w:szCs w:val="18"/>
              </w:rPr>
              <w:t xml:space="preserve"> aan stalen rijdek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1 ref. = 1 punt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2 ref. = 2 punten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3  ref. = 3 punten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bookmarkStart w:id="7" w:name="bwHT_G_GG0_2"/>
            <w:r w:rsidRPr="007E1E1B">
              <w:rPr>
                <w:color w:val="000000"/>
                <w:szCs w:val="18"/>
              </w:rPr>
              <w:t>Maximum aantal referenties: 3</w:t>
            </w:r>
            <w:bookmarkEnd w:id="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</w:rPr>
            </w:pPr>
          </w:p>
        </w:tc>
      </w:tr>
      <w:tr w:rsidR="00662134" w:rsidRPr="00742B65" w:rsidTr="00371CD9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42B65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color w:val="000000"/>
              </w:rPr>
            </w:pPr>
            <w:r w:rsidRPr="00742B65">
              <w:rPr>
                <w:color w:val="000000"/>
              </w:rPr>
              <w:t>B</w:t>
            </w:r>
            <w:r w:rsidRPr="00742B65">
              <w:rPr>
                <w:color w:val="000000"/>
              </w:rPr>
              <w:tab/>
            </w:r>
            <w:r w:rsidRPr="00742B65">
              <w:rPr>
                <w:color w:val="000000"/>
                <w:szCs w:val="18"/>
              </w:rPr>
              <w:t xml:space="preserve">De gegadigde heeft in de periode van vijf jaar voorafgaande aan de uiterste datum voor ontvangst van de verzoeken tot </w:t>
            </w:r>
            <w:r w:rsidRPr="004F68C5">
              <w:rPr>
                <w:color w:val="000000"/>
                <w:szCs w:val="18"/>
              </w:rPr>
              <w:t>deelneming, aantoonbaar ervaring opgedaan met het</w:t>
            </w:r>
            <w:r>
              <w:rPr>
                <w:color w:val="000000"/>
                <w:szCs w:val="18"/>
              </w:rPr>
              <w:t xml:space="preserve"> beheersen van trillingen en zettingen tijdens de realisatie van een infrastructureel werk.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1 ref. = 1 punt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2 ref. = 2 punten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3  ref. = 3 punten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Maximum aantal referenties: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</w:rPr>
            </w:pPr>
          </w:p>
        </w:tc>
      </w:tr>
      <w:tr w:rsidR="00662134" w:rsidRPr="00742B65" w:rsidTr="00371CD9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42B65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color w:val="000000"/>
                <w:szCs w:val="18"/>
              </w:rPr>
            </w:pPr>
            <w:r w:rsidRPr="00742B65">
              <w:rPr>
                <w:color w:val="000000"/>
              </w:rPr>
              <w:t>C</w:t>
            </w:r>
            <w:r w:rsidRPr="00742B65">
              <w:rPr>
                <w:color w:val="000000"/>
              </w:rPr>
              <w:tab/>
            </w:r>
            <w:r w:rsidRPr="00742B65">
              <w:rPr>
                <w:color w:val="000000"/>
                <w:szCs w:val="18"/>
              </w:rPr>
              <w:t xml:space="preserve">De gegadigde heeft in de periode van vijf jaar voorafgaande aan de uiterste datum voor ontvangst van de verzoeken tot </w:t>
            </w:r>
            <w:r w:rsidRPr="004F68C5">
              <w:rPr>
                <w:color w:val="000000"/>
                <w:szCs w:val="18"/>
              </w:rPr>
              <w:t>deelneming, aantoonbaar ervaring opgedaan</w:t>
            </w:r>
            <w:r>
              <w:rPr>
                <w:color w:val="000000"/>
                <w:szCs w:val="18"/>
              </w:rPr>
              <w:t xml:space="preserve"> of de projectleiding gehad over een opdracht waarbij</w:t>
            </w:r>
            <w:r w:rsidRPr="004F68C5">
              <w:rPr>
                <w:color w:val="000000"/>
                <w:szCs w:val="18"/>
              </w:rPr>
              <w:t xml:space="preserve"> met het </w:t>
            </w:r>
            <w:r>
              <w:rPr>
                <w:color w:val="000000"/>
                <w:szCs w:val="18"/>
              </w:rPr>
              <w:t xml:space="preserve">invaren of </w:t>
            </w:r>
            <w:proofErr w:type="spellStart"/>
            <w:r>
              <w:rPr>
                <w:color w:val="000000"/>
                <w:szCs w:val="18"/>
              </w:rPr>
              <w:t>inhijsen</w:t>
            </w:r>
            <w:proofErr w:type="spellEnd"/>
            <w:r>
              <w:rPr>
                <w:color w:val="000000"/>
                <w:szCs w:val="18"/>
              </w:rPr>
              <w:t xml:space="preserve"> of </w:t>
            </w:r>
            <w:r w:rsidRPr="008345E6">
              <w:rPr>
                <w:color w:val="000000"/>
                <w:szCs w:val="18"/>
              </w:rPr>
              <w:t xml:space="preserve">inrijden </w:t>
            </w:r>
            <w:r>
              <w:rPr>
                <w:color w:val="000000"/>
                <w:szCs w:val="18"/>
              </w:rPr>
              <w:t xml:space="preserve">van een infrastructureel object </w:t>
            </w:r>
            <w:r>
              <w:rPr>
                <w:rFonts w:cs="Verdana"/>
                <w:color w:val="000000"/>
                <w:szCs w:val="18"/>
              </w:rPr>
              <w:t>in een bestaand hoofdwegen-, spoorwegen- en/of hoofdvaarwegen netwerk</w:t>
            </w:r>
            <w:r>
              <w:rPr>
                <w:color w:val="000000"/>
                <w:szCs w:val="18"/>
              </w:rPr>
              <w:t xml:space="preserve"> met een minimale omvang van 1000 ton onderdeel van was</w:t>
            </w:r>
            <w:r>
              <w:rPr>
                <w:rFonts w:cs="Verdana"/>
                <w:color w:val="000000"/>
                <w:szCs w:val="18"/>
              </w:rPr>
              <w:t>.</w:t>
            </w:r>
            <w:r>
              <w:rPr>
                <w:color w:val="000000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1 ref. = 1 punt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2 ref. = 2 punten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3  ref. = 3 punten</w:t>
            </w:r>
          </w:p>
          <w:p w:rsidR="00662134" w:rsidRPr="007E1E1B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11"/>
              <w:rPr>
                <w:color w:val="000000"/>
                <w:szCs w:val="18"/>
              </w:rPr>
            </w:pPr>
            <w:r w:rsidRPr="007E1E1B">
              <w:rPr>
                <w:color w:val="000000"/>
                <w:szCs w:val="18"/>
              </w:rPr>
              <w:t>Maximum aantal referenties: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</w:rPr>
            </w:pPr>
          </w:p>
        </w:tc>
      </w:tr>
      <w:tr w:rsidR="00662134" w:rsidRPr="00742B65" w:rsidTr="00371CD9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42B65" w:rsidRDefault="00662134" w:rsidP="00371CD9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</w:rPr>
            </w:pPr>
          </w:p>
        </w:tc>
      </w:tr>
      <w:tr w:rsidR="00662134" w:rsidRPr="00742B65" w:rsidTr="00371CD9"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742B65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jc w:val="right"/>
              <w:rPr>
                <w:color w:val="000000"/>
                <w:szCs w:val="18"/>
              </w:rPr>
            </w:pPr>
          </w:p>
          <w:p w:rsidR="00662134" w:rsidRPr="004F68C5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jc w:val="right"/>
              <w:rPr>
                <w:b/>
                <w:color w:val="000000"/>
                <w:szCs w:val="18"/>
              </w:rPr>
            </w:pPr>
            <w:r w:rsidRPr="00742B65">
              <w:rPr>
                <w:b/>
                <w:color w:val="000000"/>
                <w:szCs w:val="18"/>
              </w:rPr>
              <w:t xml:space="preserve">Score </w:t>
            </w:r>
            <w:r w:rsidRPr="004F68C5">
              <w:rPr>
                <w:b/>
                <w:color w:val="000000"/>
                <w:szCs w:val="18"/>
              </w:rPr>
              <w:t>Referentieopdrachten: ((behaalde score / maximum score) x 10)</w:t>
            </w:r>
          </w:p>
          <w:p w:rsidR="00662134" w:rsidRPr="004F68C5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jc w:val="right"/>
              <w:rPr>
                <w:color w:val="000000"/>
                <w:szCs w:val="18"/>
              </w:rPr>
            </w:pPr>
            <w:r w:rsidRPr="004F68C5">
              <w:rPr>
                <w:color w:val="000000"/>
                <w:szCs w:val="18"/>
              </w:rPr>
              <w:t>Op één decimaal nauwkeurig.</w:t>
            </w:r>
          </w:p>
          <w:p w:rsidR="00662134" w:rsidRPr="004F68C5" w:rsidRDefault="00662134" w:rsidP="00371CD9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ind w:left="294" w:hanging="294"/>
              <w:jc w:val="right"/>
              <w:rPr>
                <w:color w:val="000000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4" w:rsidRPr="004F68C5" w:rsidRDefault="00662134" w:rsidP="00371CD9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after="120"/>
              <w:jc w:val="center"/>
              <w:rPr>
                <w:color w:val="000000"/>
                <w:szCs w:val="18"/>
              </w:rPr>
            </w:pPr>
          </w:p>
        </w:tc>
      </w:tr>
      <w:bookmarkEnd w:id="6"/>
    </w:tbl>
    <w:p w:rsidR="00662134" w:rsidRPr="00B80978" w:rsidRDefault="00662134" w:rsidP="00662134">
      <w:pPr>
        <w:tabs>
          <w:tab w:val="left" w:pos="0"/>
          <w:tab w:val="left" w:pos="1200"/>
          <w:tab w:val="left" w:pos="1560"/>
          <w:tab w:val="left" w:pos="1920"/>
          <w:tab w:val="left" w:pos="2280"/>
          <w:tab w:val="left" w:pos="2640"/>
          <w:tab w:val="left" w:pos="3000"/>
          <w:tab w:val="left" w:pos="3360"/>
          <w:tab w:val="left" w:pos="3720"/>
          <w:tab w:val="left" w:pos="4080"/>
          <w:tab w:val="left" w:pos="5160"/>
          <w:tab w:val="left" w:pos="6240"/>
          <w:tab w:val="left" w:pos="7440"/>
          <w:tab w:val="left" w:pos="8520"/>
          <w:tab w:val="left" w:pos="9720"/>
          <w:tab w:val="left" w:pos="10800"/>
          <w:tab w:val="left" w:pos="12000"/>
        </w:tabs>
        <w:suppressAutoHyphens/>
        <w:spacing w:after="120"/>
        <w:rPr>
          <w:b/>
          <w:i/>
          <w:vanish/>
          <w:color w:val="3366FF"/>
          <w:sz w:val="16"/>
          <w:szCs w:val="16"/>
        </w:rPr>
      </w:pPr>
    </w:p>
    <w:p w:rsidR="00241548" w:rsidRPr="00241548" w:rsidRDefault="00241548" w:rsidP="00241548"/>
    <w:sectPr w:rsidR="00241548" w:rsidRPr="00241548" w:rsidSect="002D30EC">
      <w:headerReference w:type="default" r:id="rId9"/>
      <w:footerReference w:type="default" r:id="rId10"/>
      <w:footnotePr>
        <w:numRestart w:val="eachPage"/>
      </w:footnotePr>
      <w:pgSz w:w="11907" w:h="16840" w:code="9"/>
      <w:pgMar w:top="2671" w:right="850" w:bottom="170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134" w:rsidRDefault="00662134" w:rsidP="0088501B">
      <w:r>
        <w:separator/>
      </w:r>
    </w:p>
  </w:endnote>
  <w:endnote w:type="continuationSeparator" w:id="0">
    <w:p w:rsidR="00662134" w:rsidRDefault="0066213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134" w:rsidRDefault="00662134">
    <w:pPr>
      <w:pStyle w:val="Voettekst"/>
    </w:pPr>
    <w:r>
      <w:t xml:space="preserve">Vertrouwelijkheid: RWS informatie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134" w:rsidRDefault="00662134" w:rsidP="0088501B">
      <w:r>
        <w:separator/>
      </w:r>
    </w:p>
  </w:footnote>
  <w:footnote w:type="continuationSeparator" w:id="0">
    <w:p w:rsidR="00662134" w:rsidRDefault="0066213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134" w:rsidRDefault="00662134">
    <w:pPr>
      <w:pStyle w:val="Koptekst"/>
    </w:pPr>
    <w:r>
      <w:t>Bijlage G</w:t>
    </w:r>
    <w:r>
      <w:rPr>
        <w:szCs w:val="13"/>
      </w:rPr>
      <w:t xml:space="preserve"> |12 november 2018 |  zaaknummer: </w:t>
    </w:r>
    <w:fldSimple w:instr=" DOCPROPERTY  PS_REFERENCE  \* MERGEFORMAT ">
      <w:r>
        <w:t>31129973</w:t>
      </w:r>
    </w:fldSimple>
    <w:r>
      <w:t xml:space="preserve"> </w:t>
    </w:r>
    <w:r>
      <w:rPr>
        <w:szCs w:val="13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7437057"/>
    <w:multiLevelType w:val="multilevel"/>
    <w:tmpl w:val="826C04CE"/>
    <w:lvl w:ilvl="0">
      <w:start w:val="1"/>
      <w:numFmt w:val="upperLetter"/>
      <w:lvlText w:val="Bijlage   %1"/>
      <w:lvlJc w:val="left"/>
      <w:pPr>
        <w:tabs>
          <w:tab w:val="num" w:pos="3601"/>
        </w:tabs>
        <w:ind w:left="3601" w:hanging="218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8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34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32E10"/>
    <w:rsid w:val="00662134"/>
    <w:rsid w:val="006D2E66"/>
    <w:rsid w:val="006F42D7"/>
    <w:rsid w:val="0073653F"/>
    <w:rsid w:val="007F4AEA"/>
    <w:rsid w:val="00842B96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62134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662134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662134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662134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662134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662134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662134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662134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662134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66213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Kop3">
    <w:name w:val="BijlageKop3"/>
    <w:basedOn w:val="broodtekst"/>
    <w:next w:val="broodtekst"/>
    <w:rsid w:val="00662134"/>
    <w:pPr>
      <w:tabs>
        <w:tab w:val="num" w:pos="360"/>
      </w:tabs>
      <w:spacing w:before="240"/>
      <w:ind w:left="2160"/>
    </w:pPr>
    <w:rPr>
      <w:i/>
    </w:rPr>
  </w:style>
  <w:style w:type="paragraph" w:customStyle="1" w:styleId="KopBijlage">
    <w:name w:val="KopBijlage"/>
    <w:basedOn w:val="Standaard"/>
    <w:next w:val="broodtekst"/>
    <w:rsid w:val="00662134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  <w:style w:type="character" w:customStyle="1" w:styleId="broodtekstChar2">
    <w:name w:val="broodtekst Char2"/>
    <w:basedOn w:val="Standaardalinea-lettertype"/>
    <w:link w:val="broodtekst"/>
    <w:rsid w:val="00662134"/>
    <w:rPr>
      <w:rFonts w:ascii="Verdana" w:eastAsia="Times New Roman" w:hAnsi="Verdana" w:cs="Times New Roman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62134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662134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662134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662134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662134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662134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662134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662134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662134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66213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Kop3">
    <w:name w:val="BijlageKop3"/>
    <w:basedOn w:val="broodtekst"/>
    <w:next w:val="broodtekst"/>
    <w:rsid w:val="00662134"/>
    <w:pPr>
      <w:tabs>
        <w:tab w:val="num" w:pos="360"/>
      </w:tabs>
      <w:spacing w:before="240"/>
      <w:ind w:left="2160"/>
    </w:pPr>
    <w:rPr>
      <w:i/>
    </w:rPr>
  </w:style>
  <w:style w:type="paragraph" w:customStyle="1" w:styleId="KopBijlage">
    <w:name w:val="KopBijlage"/>
    <w:basedOn w:val="Standaard"/>
    <w:next w:val="broodtekst"/>
    <w:rsid w:val="00662134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  <w:style w:type="character" w:customStyle="1" w:styleId="broodtekstChar2">
    <w:name w:val="broodtekst Char2"/>
    <w:basedOn w:val="Standaardalinea-lettertype"/>
    <w:link w:val="broodtekst"/>
    <w:rsid w:val="00662134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81B07-F8F7-4ED0-A2E0-69814520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1572</Characters>
  <Application>Microsoft Office Word</Application>
  <DocSecurity>0</DocSecurity>
  <Lines>13</Lines>
  <Paragraphs>3</Paragraphs>
  <ScaleCrop>false</ScaleCrop>
  <Company>Rijkswaterstaat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Wal, Willemijn de (GPO)</dc:creator>
  <cp:lastModifiedBy>Wal, Willemijn de (GPO)</cp:lastModifiedBy>
  <cp:revision>2</cp:revision>
  <dcterms:created xsi:type="dcterms:W3CDTF">2018-11-07T14:53:00Z</dcterms:created>
  <dcterms:modified xsi:type="dcterms:W3CDTF">2018-11-07T14:53:00Z</dcterms:modified>
</cp:coreProperties>
</file>